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5C830B71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6499B6AD" w:rsidR="004569C5" w:rsidRPr="008C6AE6" w:rsidRDefault="00277B8A" w:rsidP="00FC6266">
            <w:pPr>
              <w:rPr>
                <w:noProof/>
              </w:rPr>
            </w:pPr>
            <w:r>
              <w:t>Dagelijks onderhoud civiele constructies, beweegbare objecten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1A9B31E3" w:rsidR="004569C5" w:rsidRPr="008C6AE6" w:rsidRDefault="00456896" w:rsidP="00FC6266">
            <w:r>
              <w:t>AI 202</w:t>
            </w:r>
            <w:r w:rsidR="00A71F48">
              <w:t>5 - 0150</w:t>
            </w:r>
          </w:p>
        </w:tc>
      </w:tr>
      <w:tr w:rsidR="004569C5" w:rsidRPr="008C6AE6" w14:paraId="440442FE" w14:textId="77777777" w:rsidTr="00FC6266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371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000000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000000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000000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000000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000000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000000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000000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000000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52107D21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56896">
        <w:t>20</w:t>
      </w:r>
      <w:r w:rsidR="00176A5D">
        <w:t>2</w:t>
      </w:r>
      <w:r w:rsidR="00277B8A">
        <w:t>5</w:t>
      </w:r>
      <w:r w:rsidR="00456896">
        <w:t xml:space="preserve"> - 0</w:t>
      </w:r>
      <w:r w:rsidR="00277B8A">
        <w:t>150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7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C5C1B" w14:textId="77777777" w:rsidR="005A0E8C" w:rsidRDefault="005A0E8C" w:rsidP="004569C5">
      <w:pPr>
        <w:spacing w:line="240" w:lineRule="auto"/>
      </w:pPr>
      <w:r>
        <w:separator/>
      </w:r>
    </w:p>
  </w:endnote>
  <w:endnote w:type="continuationSeparator" w:id="0">
    <w:p w14:paraId="060000CF" w14:textId="77777777" w:rsidR="005A0E8C" w:rsidRDefault="005A0E8C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C5F87" w14:textId="77777777" w:rsidR="005A0E8C" w:rsidRDefault="005A0E8C" w:rsidP="004569C5">
      <w:pPr>
        <w:spacing w:line="240" w:lineRule="auto"/>
      </w:pPr>
      <w:r>
        <w:separator/>
      </w:r>
    </w:p>
  </w:footnote>
  <w:footnote w:type="continuationSeparator" w:id="0">
    <w:p w14:paraId="698FB963" w14:textId="77777777" w:rsidR="005A0E8C" w:rsidRDefault="005A0E8C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6EAFF61F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>AI 20</w:t>
          </w:r>
          <w:r w:rsidR="00A87C49">
            <w:rPr>
              <w:sz w:val="18"/>
              <w:szCs w:val="18"/>
            </w:rPr>
            <w:t>2</w:t>
          </w:r>
          <w:r w:rsidR="00A71F48">
            <w:rPr>
              <w:sz w:val="18"/>
              <w:szCs w:val="18"/>
            </w:rPr>
            <w:t>5</w:t>
          </w:r>
          <w:r>
            <w:rPr>
              <w:sz w:val="18"/>
              <w:szCs w:val="18"/>
            </w:rPr>
            <w:t>-</w:t>
          </w:r>
          <w:r w:rsidR="00456896">
            <w:rPr>
              <w:sz w:val="18"/>
              <w:szCs w:val="18"/>
            </w:rPr>
            <w:t>0</w:t>
          </w:r>
          <w:r w:rsidR="00A71F48">
            <w:rPr>
              <w:sz w:val="18"/>
              <w:szCs w:val="18"/>
            </w:rPr>
            <w:t>150</w:t>
          </w:r>
          <w:r w:rsidRPr="00220940">
            <w:rPr>
              <w:sz w:val="18"/>
              <w:szCs w:val="18"/>
            </w:rPr>
            <w:t xml:space="preserve"> </w:t>
          </w:r>
        </w:p>
        <w:p w14:paraId="58CFDBAA" w14:textId="6196A659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176A5D">
            <w:rPr>
              <w:sz w:val="18"/>
              <w:szCs w:val="18"/>
            </w:rPr>
            <w:t>12</w:t>
          </w:r>
          <w:r>
            <w:rPr>
              <w:sz w:val="18"/>
              <w:szCs w:val="18"/>
            </w:rPr>
            <w:t xml:space="preserve">–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456896" w:rsidRPr="00DB48D5" w:rsidRDefault="00456896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456896" w:rsidRDefault="004568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B46D8"/>
    <w:rsid w:val="00171F8B"/>
    <w:rsid w:val="00176A5D"/>
    <w:rsid w:val="00177A29"/>
    <w:rsid w:val="001A2232"/>
    <w:rsid w:val="001B35A9"/>
    <w:rsid w:val="00242716"/>
    <w:rsid w:val="00260E91"/>
    <w:rsid w:val="00277B8A"/>
    <w:rsid w:val="002B5524"/>
    <w:rsid w:val="003811BF"/>
    <w:rsid w:val="00387F80"/>
    <w:rsid w:val="003B3222"/>
    <w:rsid w:val="00424DED"/>
    <w:rsid w:val="00456896"/>
    <w:rsid w:val="004569C5"/>
    <w:rsid w:val="00482A4F"/>
    <w:rsid w:val="00527398"/>
    <w:rsid w:val="005357F9"/>
    <w:rsid w:val="00537CF3"/>
    <w:rsid w:val="005749BA"/>
    <w:rsid w:val="005A0E8C"/>
    <w:rsid w:val="00632123"/>
    <w:rsid w:val="006B397A"/>
    <w:rsid w:val="006D10C6"/>
    <w:rsid w:val="007373CB"/>
    <w:rsid w:val="00754A34"/>
    <w:rsid w:val="00762F7E"/>
    <w:rsid w:val="007E01F9"/>
    <w:rsid w:val="007E1977"/>
    <w:rsid w:val="008104C5"/>
    <w:rsid w:val="008402D9"/>
    <w:rsid w:val="008A174E"/>
    <w:rsid w:val="008B5797"/>
    <w:rsid w:val="009175F9"/>
    <w:rsid w:val="009761CF"/>
    <w:rsid w:val="00995F1F"/>
    <w:rsid w:val="009B0D92"/>
    <w:rsid w:val="009D64AB"/>
    <w:rsid w:val="00A03098"/>
    <w:rsid w:val="00A3732E"/>
    <w:rsid w:val="00A53085"/>
    <w:rsid w:val="00A71F48"/>
    <w:rsid w:val="00A87C49"/>
    <w:rsid w:val="00BB7A05"/>
    <w:rsid w:val="00BD0C39"/>
    <w:rsid w:val="00C022E9"/>
    <w:rsid w:val="00C51333"/>
    <w:rsid w:val="00C85A1B"/>
    <w:rsid w:val="00CA1BAC"/>
    <w:rsid w:val="00CB5431"/>
    <w:rsid w:val="00CE174B"/>
    <w:rsid w:val="00DB74E1"/>
    <w:rsid w:val="00E20DD9"/>
    <w:rsid w:val="00E67110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Dopper, Jeroen</cp:lastModifiedBy>
  <cp:revision>4</cp:revision>
  <dcterms:created xsi:type="dcterms:W3CDTF">2025-12-15T11:54:00Z</dcterms:created>
  <dcterms:modified xsi:type="dcterms:W3CDTF">2026-05-21T10:03:00Z</dcterms:modified>
</cp:coreProperties>
</file>